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Fenster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VM-20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24618499" name="1bbadb00-ea18-11ef-942b-11e9f362e7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2327183" name="1bbadb00-ea18-11ef-942b-11e9f362e76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3338596" name="1e9d3a70-ea18-11ef-b694-fde4b42746e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2254172" name="1e9d3a70-ea18-11ef-b694-fde4b42746e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Pfannenstielstrasse 1, 8610 Uster</w:t>
          </w:r>
        </w:p>
        <w:p>
          <w:pPr>
            <w:spacing w:before="0" w:after="0"/>
          </w:pPr>
          <w:r>
            <w:t>175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